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774" w:rsidRDefault="001D33C8">
      <w:pPr>
        <w:pStyle w:val="Ttulo"/>
      </w:pPr>
      <w:r>
        <w:t>Informe - Proyecto de Veterinaria</w:t>
      </w:r>
    </w:p>
    <w:p w:rsidR="00792774" w:rsidRDefault="001D33C8">
      <w:pPr>
        <w:pStyle w:val="Ttulo1"/>
      </w:pPr>
      <w:proofErr w:type="spellStart"/>
      <w:r>
        <w:t>Integrantes</w:t>
      </w:r>
      <w:proofErr w:type="spellEnd"/>
      <w:r>
        <w:t>:</w:t>
      </w:r>
    </w:p>
    <w:p w:rsidR="001D33C8" w:rsidRDefault="001D33C8" w:rsidP="001D33C8">
      <w:r>
        <w:t>Gabriel Esteban Beltran Jaramillo</w:t>
      </w:r>
    </w:p>
    <w:p w:rsidR="001D33C8" w:rsidRDefault="001D33C8" w:rsidP="001D33C8">
      <w:r>
        <w:t>Luna Sofi Uribe Quintero</w:t>
      </w:r>
    </w:p>
    <w:p w:rsidR="001D33C8" w:rsidRPr="001D33C8" w:rsidRDefault="001D33C8" w:rsidP="001D33C8">
      <w:r>
        <w:t xml:space="preserve">Miller Armando </w:t>
      </w:r>
      <w:proofErr w:type="spellStart"/>
      <w:r>
        <w:t>Beleño</w:t>
      </w:r>
      <w:proofErr w:type="spellEnd"/>
      <w:r>
        <w:t xml:space="preserve"> Perez</w:t>
      </w:r>
    </w:p>
    <w:p w:rsidR="00792774" w:rsidRDefault="001D33C8">
      <w:pPr>
        <w:pStyle w:val="Ttulo1"/>
      </w:pPr>
      <w:proofErr w:type="spellStart"/>
      <w:r>
        <w:t>Descripción</w:t>
      </w:r>
      <w:proofErr w:type="spellEnd"/>
      <w:r>
        <w:t xml:space="preserve"> de la </w:t>
      </w:r>
      <w:proofErr w:type="spellStart"/>
      <w:r>
        <w:t>Problemática</w:t>
      </w:r>
      <w:proofErr w:type="spellEnd"/>
    </w:p>
    <w:p w:rsidR="001D33C8" w:rsidRDefault="001D33C8" w:rsidP="001D33C8">
      <w:pPr>
        <w:rPr>
          <w:lang w:val="es-MX"/>
        </w:rPr>
      </w:pPr>
      <w:r>
        <w:rPr>
          <w:lang w:val="es-MX"/>
        </w:rPr>
        <w:t>No hay veterinarias en el sector de santa librada y las otras veterinarias están demasiado lejos.</w:t>
      </w:r>
    </w:p>
    <w:p w:rsidR="001D33C8" w:rsidRDefault="001D33C8" w:rsidP="001D33C8">
      <w:pPr>
        <w:pStyle w:val="Ttulo1"/>
        <w:rPr>
          <w:lang w:val="es-MX"/>
        </w:rPr>
      </w:pPr>
      <w:r>
        <w:rPr>
          <w:lang w:val="es-MX"/>
        </w:rPr>
        <w:t>PASO A PASO</w:t>
      </w:r>
    </w:p>
    <w:p w:rsidR="001D33C8" w:rsidRDefault="001D33C8" w:rsidP="001D33C8">
      <w:pPr>
        <w:pStyle w:val="Prrafodelista"/>
        <w:numPr>
          <w:ilvl w:val="0"/>
          <w:numId w:val="10"/>
        </w:numPr>
        <w:spacing w:after="160" w:line="259" w:lineRule="auto"/>
        <w:rPr>
          <w:lang w:val="es-MX"/>
        </w:rPr>
      </w:pPr>
      <w:r>
        <w:rPr>
          <w:lang w:val="es-MX"/>
        </w:rPr>
        <w:t>No hay veterinarias cerca.</w:t>
      </w:r>
    </w:p>
    <w:p w:rsidR="001D33C8" w:rsidRDefault="001D33C8" w:rsidP="001D33C8">
      <w:pPr>
        <w:pStyle w:val="Prrafodelista"/>
        <w:numPr>
          <w:ilvl w:val="0"/>
          <w:numId w:val="10"/>
        </w:numPr>
        <w:spacing w:after="160" w:line="259" w:lineRule="auto"/>
        <w:rPr>
          <w:lang w:val="es-MX"/>
        </w:rPr>
      </w:pPr>
      <w:r>
        <w:rPr>
          <w:lang w:val="es-MX"/>
        </w:rPr>
        <w:t>Muchos animales sin atención médica.</w:t>
      </w:r>
    </w:p>
    <w:p w:rsidR="001D33C8" w:rsidRDefault="001D33C8" w:rsidP="001D33C8">
      <w:pPr>
        <w:pStyle w:val="Prrafodelista"/>
        <w:numPr>
          <w:ilvl w:val="0"/>
          <w:numId w:val="10"/>
        </w:numPr>
        <w:spacing w:after="160" w:line="259" w:lineRule="auto"/>
        <w:rPr>
          <w:lang w:val="es-MX"/>
        </w:rPr>
      </w:pPr>
      <w:r>
        <w:rPr>
          <w:lang w:val="es-MX"/>
        </w:rPr>
        <w:t>Dificultad de control y aplicación de vacunas.</w:t>
      </w:r>
    </w:p>
    <w:p w:rsidR="001D33C8" w:rsidRDefault="001D33C8" w:rsidP="001D33C8">
      <w:pPr>
        <w:pStyle w:val="Prrafodelista"/>
        <w:numPr>
          <w:ilvl w:val="0"/>
          <w:numId w:val="10"/>
        </w:numPr>
        <w:spacing w:after="160" w:line="259" w:lineRule="auto"/>
        <w:rPr>
          <w:lang w:val="es-MX"/>
        </w:rPr>
      </w:pPr>
      <w:r>
        <w:rPr>
          <w:lang w:val="es-MX"/>
        </w:rPr>
        <w:t>Atención tardía a emergencias.</w:t>
      </w:r>
    </w:p>
    <w:p w:rsidR="001D33C8" w:rsidRDefault="001D33C8" w:rsidP="001D33C8">
      <w:pPr>
        <w:pStyle w:val="Prrafodelista"/>
        <w:numPr>
          <w:ilvl w:val="0"/>
          <w:numId w:val="10"/>
        </w:numPr>
        <w:spacing w:after="160" w:line="259" w:lineRule="auto"/>
        <w:rPr>
          <w:lang w:val="es-MX"/>
        </w:rPr>
      </w:pPr>
      <w:r>
        <w:rPr>
          <w:lang w:val="es-MX"/>
        </w:rPr>
        <w:t>Gastos más altos al trasladarse.</w:t>
      </w:r>
    </w:p>
    <w:p w:rsidR="001D33C8" w:rsidRDefault="001D33C8" w:rsidP="001D33C8">
      <w:pPr>
        <w:rPr>
          <w:lang w:val="es-MX"/>
        </w:rPr>
      </w:pPr>
    </w:p>
    <w:p w:rsidR="00792774" w:rsidRDefault="001D33C8">
      <w:pPr>
        <w:pStyle w:val="Ttulo1"/>
      </w:pPr>
      <w:proofErr w:type="spellStart"/>
      <w:r>
        <w:t>Respuestas</w:t>
      </w:r>
      <w:proofErr w:type="spellEnd"/>
      <w:r>
        <w:t xml:space="preserve"> a las </w:t>
      </w:r>
      <w:proofErr w:type="spellStart"/>
      <w:r>
        <w:t>Preguntas</w:t>
      </w:r>
      <w:proofErr w:type="spellEnd"/>
    </w:p>
    <w:p w:rsidR="00792774" w:rsidRDefault="001D33C8">
      <w:pPr>
        <w:pStyle w:val="Ttulo2"/>
      </w:pPr>
      <w:r>
        <w:t>¿</w:t>
      </w:r>
      <w:proofErr w:type="spellStart"/>
      <w:r>
        <w:t>Qué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riqueza</w:t>
      </w:r>
      <w:proofErr w:type="spellEnd"/>
      <w:r>
        <w:t>?</w:t>
      </w:r>
    </w:p>
    <w:p w:rsidR="001D33C8" w:rsidRPr="001D33C8" w:rsidRDefault="001D33C8" w:rsidP="001D33C8">
      <w:pPr>
        <w:rPr>
          <w:rFonts w:ascii="Calibri" w:hAnsi="Calibri" w:cs="Calibri"/>
          <w:lang w:val="es-MX"/>
        </w:rPr>
      </w:pPr>
      <w:r>
        <w:rPr>
          <w:rFonts w:ascii="Calibri" w:hAnsi="Calibri" w:cs="Calibri"/>
          <w:lang w:val="es-MX"/>
        </w:rPr>
        <w:t>E</w:t>
      </w:r>
      <w:r w:rsidRPr="001D33C8">
        <w:rPr>
          <w:rFonts w:ascii="Calibri" w:hAnsi="Calibri" w:cs="Calibri"/>
          <w:lang w:val="es-MX"/>
        </w:rPr>
        <w:t>staríamos más cerca para las personas del sector.</w:t>
      </w:r>
    </w:p>
    <w:p w:rsidR="00792774" w:rsidRDefault="001D33C8">
      <w:pPr>
        <w:pStyle w:val="Ttulo2"/>
      </w:pPr>
      <w:r>
        <w:t>¿</w:t>
      </w:r>
      <w:proofErr w:type="spellStart"/>
      <w:r>
        <w:t>Qué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valor?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. Lo poco que se gasta al llegar a la veterinaria.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. Los buenos cuidados a los animales.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. Mayor facilidad del control y la aplicación de las vacunas.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¿Qué oportunidad puede dar la solución?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 xml:space="preserve">Una facilidad de ingresos al estar </w:t>
      </w:r>
      <w:proofErr w:type="spellStart"/>
      <w:r>
        <w:rPr>
          <w:lang w:val="es-MX"/>
        </w:rPr>
        <w:t>mas</w:t>
      </w:r>
      <w:proofErr w:type="spellEnd"/>
      <w:r>
        <w:rPr>
          <w:lang w:val="es-MX"/>
        </w:rPr>
        <w:t xml:space="preserve"> cerca a las personas que necesitan las veterinarias cercas.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¿Qué logros se obtiene?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La reducción de tiempo y gastos al llegar a una veterinaria.</w:t>
      </w:r>
    </w:p>
    <w:p w:rsidR="00792774" w:rsidRDefault="001D33C8">
      <w:pPr>
        <w:pStyle w:val="Ttulo2"/>
      </w:pPr>
      <w:r>
        <w:t>¿</w:t>
      </w:r>
      <w:proofErr w:type="spellStart"/>
      <w:r>
        <w:t>Qué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oportunidad</w:t>
      </w:r>
      <w:proofErr w:type="spellEnd"/>
      <w:r>
        <w:t>?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 xml:space="preserve">Una facilidad de ingresos al estar </w:t>
      </w:r>
      <w:proofErr w:type="spellStart"/>
      <w:r>
        <w:rPr>
          <w:lang w:val="es-MX"/>
        </w:rPr>
        <w:t>mas</w:t>
      </w:r>
      <w:proofErr w:type="spellEnd"/>
      <w:r>
        <w:rPr>
          <w:lang w:val="es-MX"/>
        </w:rPr>
        <w:t xml:space="preserve"> cerca a las personas que necesitan las veterinarias cercas.</w:t>
      </w:r>
    </w:p>
    <w:p w:rsidR="00792774" w:rsidRDefault="00792774"/>
    <w:p w:rsidR="00792774" w:rsidRDefault="001D33C8">
      <w:pPr>
        <w:pStyle w:val="Ttulo2"/>
      </w:pPr>
      <w:r>
        <w:t>¿Qué es un logro?</w:t>
      </w:r>
    </w:p>
    <w:p w:rsidR="001D33C8" w:rsidRDefault="001D33C8" w:rsidP="001D33C8">
      <w:pPr>
        <w:rPr>
          <w:lang w:val="es-MX"/>
        </w:rPr>
      </w:pPr>
      <w:r>
        <w:rPr>
          <w:lang w:val="es-MX"/>
        </w:rPr>
        <w:t>La reducción de tiempo y gastos al llegar a una veterinaria.</w:t>
      </w:r>
    </w:p>
    <w:p w:rsidR="00792774" w:rsidRDefault="001D33C8">
      <w:pPr>
        <w:pStyle w:val="Ttulo2"/>
      </w:pPr>
      <w:r>
        <w:t>¿</w:t>
      </w:r>
      <w:proofErr w:type="spellStart"/>
      <w:r>
        <w:t>Qué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el </w:t>
      </w:r>
      <w:proofErr w:type="spellStart"/>
      <w:r>
        <w:t>éxito</w:t>
      </w:r>
      <w:proofErr w:type="spellEnd"/>
      <w:r>
        <w:t>?</w:t>
      </w:r>
    </w:p>
    <w:p w:rsidR="001D33C8" w:rsidRDefault="001D33C8" w:rsidP="001D33C8">
      <w:pPr>
        <w:ind w:left="360"/>
        <w:rPr>
          <w:lang w:val="es-MX"/>
        </w:rPr>
      </w:pPr>
      <w:r>
        <w:rPr>
          <w:lang w:val="es-MX"/>
        </w:rPr>
        <w:t>El éxito es que sea rentable, que tenga un equilibrio y que los clientes estén satisfechos.</w:t>
      </w:r>
    </w:p>
    <w:p w:rsidR="00792774" w:rsidRDefault="001D33C8">
      <w:pPr>
        <w:pStyle w:val="Ttulo2"/>
      </w:pPr>
      <w:bookmarkStart w:id="0" w:name="_GoBack"/>
      <w:bookmarkEnd w:id="0"/>
      <w:proofErr w:type="spellStart"/>
      <w:r>
        <w:t>Aplicación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conceptos</w:t>
      </w:r>
      <w:proofErr w:type="spellEnd"/>
      <w:r>
        <w:t xml:space="preserve"> en mi vida</w:t>
      </w:r>
    </w:p>
    <w:p w:rsidR="00792774" w:rsidRDefault="001D33C8">
      <w:r>
        <w:t>Riqueza: la considero como mi conocimiento y habilidades adquiridas.</w:t>
      </w:r>
      <w:r>
        <w:br/>
        <w:t>Valor: aplico mis valores éticos en el trato con otras personas.</w:t>
      </w:r>
      <w:r>
        <w:br/>
        <w:t>Op</w:t>
      </w:r>
      <w:r>
        <w:t>ortunidad: aprovecho los momentos para aprender y crecer en mis estudios.</w:t>
      </w:r>
      <w:r>
        <w:br/>
        <w:t>Logro: cada meta cumplida en mi formación es un logro personal.</w:t>
      </w:r>
      <w:r>
        <w:br/>
        <w:t>Éxito: para mí es avanzar constantemente hacia mis objetivos personales y profesionales.</w:t>
      </w:r>
    </w:p>
    <w:p w:rsidR="00792774" w:rsidRDefault="001D33C8">
      <w:pPr>
        <w:pStyle w:val="Ttulo1"/>
      </w:pPr>
      <w:r>
        <w:t>Características del Emprended</w:t>
      </w:r>
      <w:r>
        <w:t>or Aplicadas a la Problemática</w:t>
      </w:r>
    </w:p>
    <w:p w:rsidR="00792774" w:rsidRDefault="001D33C8">
      <w:r>
        <w:t>1. Creatividad: desarrollar nuevas ideas para mejorar la atención veterinaria.</w:t>
      </w:r>
      <w:r>
        <w:br/>
        <w:t>2. Innovación: implementar un sistema digital para agendar citas y controlar inventario.</w:t>
      </w:r>
      <w:r>
        <w:br/>
        <w:t>3. Perseverancia: mantener el esfuerzo a pesar de dificul</w:t>
      </w:r>
      <w:r>
        <w:t>tades en la organización.</w:t>
      </w:r>
      <w:r>
        <w:br/>
        <w:t>4. Visión: proyectar el crecimiento de la veterinaria con servicios adicionales.</w:t>
      </w:r>
      <w:r>
        <w:br/>
        <w:t>5. Liderazgo: guiar al equipo para que adopte nuevas prácticas.</w:t>
      </w:r>
      <w:r>
        <w:br/>
        <w:t>6. Responsabilidad: cumplir con las normas de bienestar animal y atención al cliente.</w:t>
      </w:r>
      <w:r>
        <w:br/>
        <w:t>7. Capacidad de adaptación: responder a cambios en el mercado o normativas.</w:t>
      </w:r>
      <w:r>
        <w:br/>
        <w:t>8. Comunicación: informar claramente a clientes sobre servicios y cuidados.</w:t>
      </w:r>
      <w:r>
        <w:br/>
        <w:t>9. Toma de decisiones: elegir estrategias para optimizar recursos y tiempos.</w:t>
      </w:r>
      <w:r>
        <w:br/>
        <w:t>10. Pasión: compromiso con</w:t>
      </w:r>
      <w:r>
        <w:t xml:space="preserve"> el bienestar animal y la mejora continua del servicio.</w:t>
      </w:r>
    </w:p>
    <w:sectPr w:rsidR="0079277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B2C297D"/>
    <w:multiLevelType w:val="hybridMultilevel"/>
    <w:tmpl w:val="28F00B9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33C8"/>
    <w:rsid w:val="0029639D"/>
    <w:rsid w:val="00326F90"/>
    <w:rsid w:val="0079277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9BF7BB"/>
  <w14:defaultImageDpi w14:val="300"/>
  <w15:docId w15:val="{9752FA8F-825E-49C4-8152-5A3B17A5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7F14DF-C735-42F7-80DD-FD9A8AA5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ESTUDIANTES</cp:lastModifiedBy>
  <cp:revision>2</cp:revision>
  <dcterms:created xsi:type="dcterms:W3CDTF">2013-12-23T23:15:00Z</dcterms:created>
  <dcterms:modified xsi:type="dcterms:W3CDTF">2025-09-16T15:09:00Z</dcterms:modified>
  <cp:category/>
</cp:coreProperties>
</file>